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Gartensitzpl </w:t>
            </w:r>
          </w:p>
          <w:p>
            <w:pPr>
              <w:spacing w:before="0" w:after="0" w:line="240" w:lineRule="auto"/>
            </w:pPr>
            <w:r>
              <w:t>EG 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68805888" name="019d7131-790c-7940-a314-15c0a908a0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105825" name="019d7131-790c-7940-a314-15c0a908a0a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Campanellaweg 12, 8048 Zürich, Schweiz</w:t>
          </w:r>
        </w:p>
        <w:p>
          <w:pPr>
            <w:spacing w:before="0" w:after="0"/>
          </w:pPr>
          <w:r>
            <w:t>856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